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20"/>
        <w:jc w:val="center"/>
      </w:pPr>
      <w:r>
        <w:rPr>
          <w:b/>
          <w:sz w:val="28"/>
        </w:rPr>
        <w:t>ДОГОВОР № {{Номер}}</w:t>
      </w:r>
    </w:p>
    <w:p>
      <w:pPr>
        <w:spacing w:after="360"/>
        <w:jc w:val="center"/>
      </w:pPr>
      <w:r>
        <w:rPr>
          <w:b w:val="0"/>
        </w:rPr>
        <w:t>возмездного оказания услуг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4844"/>
        <w:gridCol w:w="4844"/>
      </w:tblGrid>
      <w:tr>
        <w:tc>
          <w:tcPr>
            <w:tcW w:type="dxa" w:w="4844"/>
          </w:tcPr>
          <w:p>
            <w:r>
              <w:t>г. {{Город}}</w:t>
            </w:r>
          </w:p>
        </w:tc>
        <w:tc>
          <w:tcPr>
            <w:tcW w:type="dxa" w:w="4844"/>
          </w:tcPr>
          <w:p>
            <w:pPr>
              <w:jc w:val="right"/>
            </w:pPr>
            <w:r>
              <w:t>{{Дата договора}}</w:t>
            </w:r>
          </w:p>
        </w:tc>
      </w:tr>
    </w:tbl>
    <w:p>
      <w:pPr>
        <w:spacing w:after="120"/>
      </w:pPr>
      <w:r>
        <w:rPr>
          <w:b w:val="0"/>
        </w:rPr>
      </w:r>
    </w:p>
    <w:p>
      <w:pPr>
        <w:spacing w:after="240"/>
      </w:pPr>
      <w:r>
        <w:rPr>
          <w:b w:val="0"/>
        </w:rPr>
        <w:t>{{Организация}}, именуемое в дальнейшем «Заказчик», в лице {{Руководитель_род}}, с одной стороны, и {{ФИО}}, именуемый в дальнейшем «Исполнитель», с другой стороны, заключили настоящий договор о нижеследующем.</w:t>
      </w:r>
    </w:p>
    <w:p>
      <w:pPr>
        <w:spacing w:after="120"/>
      </w:pPr>
      <w:r>
        <w:rPr>
          <w:b/>
        </w:rPr>
        <w:t>1. Предмет договора</w:t>
      </w:r>
    </w:p>
    <w:p>
      <w:pPr>
        <w:spacing w:after="120"/>
      </w:pPr>
      <w:r>
        <w:rPr>
          <w:b w:val="0"/>
        </w:rPr>
        <w:t>1.1. Исполнитель обязуется оказать услуги: {{Услуга}}.</w:t>
      </w:r>
    </w:p>
    <w:p>
      <w:pPr>
        <w:spacing w:after="240"/>
      </w:pPr>
      <w:r>
        <w:rPr>
          <w:b w:val="0"/>
        </w:rPr>
        <w:t>1.2. Срок оказания услуг — до {{Срок}}.</w:t>
      </w:r>
    </w:p>
    <w:p>
      <w:pPr>
        <w:spacing w:after="120"/>
      </w:pPr>
      <w:r>
        <w:rPr>
          <w:b/>
        </w:rPr>
        <w:t>2. Стоимость и порядок расчётов</w:t>
      </w:r>
    </w:p>
    <w:p>
      <w:pPr>
        <w:spacing w:after="240"/>
      </w:pPr>
      <w:r>
        <w:rPr>
          <w:b w:val="0"/>
        </w:rPr>
        <w:t>2.1. Стоимость услуг составляет {{Сумма}} руб. ({{Сумма прописью}}).</w:t>
      </w:r>
    </w:p>
    <w:p>
      <w:pPr>
        <w:spacing w:after="120"/>
      </w:pPr>
      <w:r>
        <w:rPr>
          <w:b/>
        </w:rPr>
        <w:t>3. Реквизиты сторон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44"/>
        <w:gridCol w:w="4844"/>
      </w:tblGrid>
      <w:tr>
        <w:tc>
          <w:tcPr>
            <w:tcW w:type="dxa" w:w="4844"/>
          </w:tcPr>
          <w:p>
            <w:r>
              <w:t>Заказчик</w:t>
            </w:r>
          </w:p>
        </w:tc>
        <w:tc>
          <w:tcPr>
            <w:tcW w:type="dxa" w:w="4844"/>
          </w:tcPr>
          <w:p>
            <w:r>
              <w:t>Исполнитель</w:t>
            </w:r>
          </w:p>
        </w:tc>
      </w:tr>
      <w:tr>
        <w:tc>
          <w:tcPr>
            <w:tcW w:type="dxa" w:w="4844"/>
          </w:tcPr>
          <w:p>
            <w:r>
              <w:t>{{Организация}}</w:t>
              <w:br/>
              <w:t>ИНН {{ИНН}}</w:t>
            </w:r>
          </w:p>
        </w:tc>
        <w:tc>
          <w:tcPr>
            <w:tcW w:type="dxa" w:w="4844"/>
          </w:tcPr>
          <w:p>
            <w:r>
              <w:t>{{ФИО}}</w:t>
              <w:br/>
              <w:t>Паспорт {{Паспорт}}</w:t>
            </w:r>
          </w:p>
        </w:tc>
      </w:tr>
    </w:tbl>
    <w:sectPr w:rsidR="00FC693F" w:rsidRPr="0006063C" w:rsidSect="0003461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